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MAURITIUS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Mauritius</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Mauritius</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Rogers House, 5 President John Kennedy Street, Port Louis, Mauritius</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REGIONAL INTEGRATION AND INTERNATIONAL TRADE / MAURITIUS GOVERNMENT REFERENCE]</w:t>
            </w:r>
          </w:p>
        </w:tc>
      </w:tr>
    </w:tbl>
    <w:p/>
    <w:p>
      <w:pPr>
        <w:widowControl/>
      </w:pPr>
      <w:r>
        <w:t>The Government of the Republic of Mauritius presents its compliments to the Government of the United States of America and delivers this formal notice concerning unauthorized technological activity that, if conducted within or producing effects within Mauritius without lawful authorization, could raise matters of the utmost seriousness concerning Mauritian sovereignty, national security, human rights, privacy, mental autonomy, and the integrity of persons within Mauritian jurisdiction.</w:t>
      </w:r>
    </w:p>
    <w:p>
      <w:pPr>
        <w:pStyle w:val="Heading1"/>
        <w:keepNext/>
        <w:keepLines/>
      </w:pPr>
      <w:r>
        <w:t>I. PURPOSE AND SCOPE</w:t>
      </w:r>
    </w:p>
    <w:p>
      <w:pPr>
        <w:widowControl/>
      </w:pPr>
      <w:r>
        <w:t>This diplomatic notice establishes The Government of the Republic of Mauritius’s position concerning unauthorized cross-border neurotechnology, neural-data acquisition, directed-energy activity, electronic interference, and other technologies capable of affecting persons or infrastructure within Mauritius jurisdiction.</w:t>
      </w:r>
    </w:p>
    <w:p>
      <w:pPr>
        <w:widowControl/>
      </w:pPr>
      <w:r>
        <w:t>The Government of the Republic of Mauritius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Mauritius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Mauritius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Mauritius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Mauritius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Mauritius, Data Protection Act 2017, Cybersecurity and Cybercrime Act 2021, Information and Communication Technologies Act, applicable criminal and health law, research-ethics requirements,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Mauritius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Mauritius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Mauritius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Mauritius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Mauritius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Mauritius.</w:t>
      </w:r>
    </w:p>
    <w:p>
      <w:pPr>
        <w:widowControl/>
      </w:pPr>
      <w:r>
        <w:t>If any such activity is occurring, Mauritius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Mauritius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Mauritius or its nationals. Upon development of credible and verifiable evidence, Mauritius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Mauritius requests a formal response within [30] days of receipt. The response should confirm whether the United States recognizes Mauritius’s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Mauritius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Mauritius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MAURITIUS</w:t>
        <w:br/>
        <w:t/>
        <w:br/>
        <w:t>[AUTHORIZED MINISTER / OFFICIAL]</w:t>
        <w:br/>
        <w:t>Ministry of Foreign Affairs, Regional Integration and International Trade</w:t>
        <w:br/>
        <w:t>Newton Tower, Sir William Newton Street, Port Louis</w:t>
        <w:br/>
        <w:t>Mauritius</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