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GERMANY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Federal Government of the Federal Republic of Germany</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Federal Government of the Federal Republic of Germany</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Pariser Platz 2, 10117 Berlin, Germany</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[FEDERAL FOREIGN OFFICE / FEDERAL GOVERNMENT REFERENCE]</w:t>
            </w:r>
          </w:p>
        </w:tc>
      </w:tr>
    </w:tbl>
    <w:p/>
    <w:p>
      <w:pPr>
        <w:widowControl/>
      </w:pPr>
      <w:r>
        <w:t>The Federal Government of the Federal Republic of Germany presents its compliments to the Government of the United States of America and delivers this formal notice concerning unauthorized technological activity that, if conducted within or producing effects within Germany without lawful authorization, could raise matters of the utmost seriousness concerning German sovereignty, national security, human rights, privacy, mental autonomy, and the integrity of persons within German jurisdiction.</w:t>
      </w:r>
    </w:p>
    <w:p>
      <w:pPr>
        <w:pStyle w:val="Heading1"/>
        <w:keepNext/>
        <w:keepLines/>
      </w:pPr>
      <w:r>
        <w:t>I. PURPOSE AND SCOPE</w:t>
      </w:r>
    </w:p>
    <w:p>
      <w:pPr>
        <w:widowControl/>
      </w:pPr>
      <w:r>
        <w:t>This diplomatic notice establishes The Federal Government of the Federal Republic of Germany’s position concerning unauthorized cross-border neurotechnology, neural-data acquisition, directed-energy activity, electronic interference, and other technologies capable of affecting persons or infrastructure within Germany jurisdiction.</w:t>
      </w:r>
    </w:p>
    <w:p>
      <w:pPr>
        <w:widowControl/>
      </w:pPr>
      <w:r>
        <w:t>The Federal Government of the Federal Republic of Germany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Federal Government of the Federal Republic of Germany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Germany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Germany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Federal Government of the Federal Republic of Germany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Basic Law’s protections of human dignity and free development of personality, the constitutional right to informational self-determination, the General Data Protection Regulation, and the Federal Data Protection Act.</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Germany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Federal Government of the Federal Republic of Germany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Germany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Federal Government of the Federal Republic of Germany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Federal Government of the Federal Republic of Germany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Germany.</w:t>
      </w:r>
    </w:p>
    <w:p>
      <w:pPr>
        <w:widowControl/>
      </w:pPr>
      <w:r>
        <w:t>If any such activity is occurring, Germany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Germany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Germany or its nationals. Upon development of credible and verifiable evidence, Germany reserves the right to pursue any lawful diplomatic, regulatory, judicial, treaty-based, or international response available to it.</w:t>
      </w:r>
    </w:p>
    <w:p>
      <w:pPr>
        <w:pStyle w:val="Heading1"/>
        <w:keepNext/>
        <w:keepLines/>
      </w:pPr>
      <w:r>
        <w:t>XI. REQUEST FOR CONSULTATION AND RESPONSE</w:t>
      </w:r>
    </w:p>
    <w:p>
      <w:pPr>
        <w:widowControl/>
      </w:pPr>
      <w:r>
        <w:t>The Federal Government of the Federal Republic of Germany requests a formal response within [30] days of receipt. The response should confirm whether the United States recognizes Germany’s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Germany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Germany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FEDERAL GOVERNMENT OF THE FEDERAL REPUBLIC OF GERMANY</w:t>
        <w:br/>
        <w:t/>
        <w:br/>
        <w:t>[AUTHORIZED MINISTER / OFFICIAL]</w:t>
        <w:br/>
        <w:t>Federal Foreign Office</w:t>
        <w:br/>
        <w:t>Werderscher Markt 1</w:t>
        <w:br/>
        <w:t>10117 Berlin</w:t>
        <w:br/>
        <w:t>Germany</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