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Czech Republic</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Andrej Babiš</w:t>
              <w:br/>
              <w:t>Office of the Government, nábřeží Edvarda Beneše 4, 118 01 Prague 1</w:t>
            </w:r>
          </w:p>
        </w:tc>
      </w:tr>
    </w:tbl>
    <w:p/>
    <w:p>
      <w:pPr>
        <w:jc w:val="center"/>
      </w:pPr>
      <w:r>
        <w:rPr>
          <w:i/>
          <w:color w:val="606060"/>
          <w:sz w:val="18"/>
        </w:rPr>
        <w:t>Copies: Ministry of Foreign Affairs; Ministry of Education, Youth and Sports; NUKIB; Office for Personal Data Protection; Public Defender of Rights;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Andrej Babiš, Office of the Government, nábřeží Edvarda Beneše 4, 118 01 Prague 1, Czech Republic</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Education, Youth and Sports; NUKIB; Office for Personal Data Protection; Public Defender of Rights;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the Czech Republic’s expertise in cybersecurity, science, democratic oversight, privacy, human rights, and European security policy makes Czech Republic well positioned to contribute to that discussion.</w:t>
      </w:r>
    </w:p>
    <w:p>
      <w:pPr>
        <w:pStyle w:val="Heading1"/>
        <w:keepNext/>
        <w:keepLines/>
      </w:pPr>
      <w:r>
        <w:t>Request</w:t>
      </w:r>
    </w:p>
    <w:p>
      <w:pPr>
        <w:widowControl/>
      </w:pPr>
      <w:r>
        <w:t>At this stage, we are not asking Czech Republic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Czech Republic</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Loretánské náměstí 5, 118 00 Prague 1, Czech Republic</w:t>
      </w:r>
    </w:p>
    <w:p>
      <w:pPr>
        <w:widowControl/>
      </w:pPr>
      <w:r>
        <w:rPr>
          <w:b/>
        </w:rPr>
        <w:t xml:space="preserve">Ministry of Education, Youth and Sports: </w:t>
      </w:r>
      <w:r>
        <w:t>Karmelitská 529/5, 118 12 Prague 1, Czech Republic</w:t>
      </w:r>
    </w:p>
    <w:p>
      <w:pPr>
        <w:widowControl/>
      </w:pPr>
      <w:r>
        <w:rPr>
          <w:b/>
        </w:rPr>
        <w:t xml:space="preserve">Embassy of Czech Republic in the United States: </w:t>
      </w:r>
      <w:r>
        <w:t>3900 Spring of Freedom Street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